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/>
        <w:jc w:val="center"/>
      </w:pPr>
      <w:r>
        <w:rPr>
          <w:rFonts w:ascii="Arial" w:hAnsi="Arial" w:cs="Arial"/>
          <w:b/>
          <w:i w:val="0"/>
          <w:sz w:val="30"/>
        </w:rPr>
        <w:t>ANNEX 1</w:t>
      </w:r>
    </w:p>
    <w:p>
      <w:pPr>
        <w:spacing w:after="40"/>
        <w:jc w:val="center"/>
      </w:pPr>
      <w:r>
        <w:rPr>
          <w:rFonts w:ascii="Arial" w:hAnsi="Arial" w:cs="Arial"/>
          <w:b/>
          <w:i w:val="0"/>
          <w:sz w:val="24"/>
        </w:rPr>
        <w:t>APPLICATION FORM - SCIENTIFIC AWARD “BEST MONOGRAPH”</w:t>
      </w:r>
    </w:p>
    <w:p>
      <w:pPr>
        <w:spacing w:after="280"/>
        <w:jc w:val="center"/>
      </w:pPr>
      <w:r>
        <w:rPr>
          <w:rFonts w:ascii="Arial" w:hAnsi="Arial" w:cs="Arial"/>
          <w:b w:val="0"/>
          <w:i w:val="0"/>
          <w:sz w:val="22"/>
        </w:rPr>
        <w:t>ICS Exchange Europe - Sibiu 2026</w:t>
      </w:r>
    </w:p>
    <w:p>
      <w:pPr>
        <w:spacing w:after="140"/>
      </w:pPr>
      <w:r>
        <w:rPr>
          <w:rFonts w:ascii="Arial" w:hAnsi="Arial" w:cs="Arial"/>
          <w:b w:val="0"/>
          <w:i w:val="0"/>
          <w:sz w:val="20"/>
        </w:rPr>
        <w:t>Complete and sign this form. All fields should be completed where applicable.</w:t>
      </w:r>
    </w:p>
    <w:p>
      <w:pPr>
        <w:spacing w:before="160" w:after="100"/>
      </w:pPr>
      <w:r>
        <w:rPr>
          <w:rFonts w:ascii="Arial" w:hAnsi="Arial" w:cs="Arial"/>
          <w:b/>
          <w:i w:val="0"/>
          <w:sz w:val="23"/>
        </w:rPr>
        <w:t>1. Applicant information</w:t>
      </w:r>
    </w:p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Surname: </w:t>
      </w:r>
      <w:r>
        <w:rPr>
          <w:rFonts w:ascii="Arial" w:hAnsi="Arial" w:cs="Arial"/>
          <w:b w:val="0"/>
          <w:i w:val="0"/>
          <w:sz w:val="22"/>
        </w:rPr>
        <w:t>____________________________</w:t>
      </w:r>
      <w:r>
        <w:rPr>
          <w:rFonts w:ascii="Arial" w:hAnsi="Arial" w:cs="Arial"/>
          <w:b w:val="0"/>
          <w:i w:val="0"/>
          <w:sz w:val="22"/>
        </w:rPr>
        <w:t xml:space="preserve">    </w:t>
      </w:r>
      <w:r>
        <w:rPr>
          <w:rFonts w:ascii="Arial" w:hAnsi="Arial" w:cs="Arial"/>
          <w:b/>
          <w:i w:val="0"/>
          <w:sz w:val="22"/>
        </w:rPr>
        <w:t xml:space="preserve">First name: </w:t>
      </w:r>
      <w:r>
        <w:rPr>
          <w:rFonts w:ascii="Arial" w:hAnsi="Arial" w:cs="Arial"/>
          <w:b w:val="0"/>
          <w:i w:val="0"/>
          <w:sz w:val="22"/>
        </w:rPr>
        <w:t>________________________</w:t>
      </w:r>
    </w:p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Date of birth: </w:t>
      </w:r>
      <w:r>
        <w:rPr>
          <w:rFonts w:ascii="Arial" w:hAnsi="Arial" w:cs="Arial"/>
          <w:b w:val="0"/>
          <w:i w:val="0"/>
          <w:sz w:val="22"/>
        </w:rPr>
        <w:t>______________________________</w:t>
      </w:r>
    </w:p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Place and country of birth: </w:t>
      </w:r>
      <w:r>
        <w:rPr>
          <w:rFonts w:ascii="Arial" w:hAnsi="Arial" w:cs="Arial"/>
          <w:b w:val="0"/>
          <w:i w:val="0"/>
          <w:sz w:val="22"/>
        </w:rPr>
        <w:t>_____________________________________________</w:t>
      </w:r>
    </w:p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Nationality: </w:t>
      </w:r>
      <w:r>
        <w:rPr>
          <w:rFonts w:ascii="Arial" w:hAnsi="Arial" w:cs="Arial"/>
          <w:b w:val="0"/>
          <w:i w:val="0"/>
          <w:sz w:val="22"/>
        </w:rPr>
        <w:t>_____________________________________________</w:t>
      </w:r>
    </w:p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Current institution / affiliation: </w:t>
      </w:r>
      <w:r>
        <w:rPr>
          <w:rFonts w:ascii="Arial" w:hAnsi="Arial" w:cs="Arial"/>
          <w:b w:val="0"/>
          <w:i w:val="0"/>
          <w:sz w:val="22"/>
        </w:rPr>
        <w:t>_____________________________________________________</w:t>
      </w:r>
    </w:p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Current academic / professional position: </w:t>
      </w:r>
      <w:r>
        <w:rPr>
          <w:rFonts w:ascii="Arial" w:hAnsi="Arial" w:cs="Arial"/>
          <w:b w:val="0"/>
          <w:i w:val="0"/>
          <w:sz w:val="22"/>
        </w:rPr>
        <w:t>________________________________________________</w:t>
      </w:r>
    </w:p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E-mail: </w:t>
      </w:r>
      <w:r>
        <w:rPr>
          <w:rFonts w:ascii="Arial" w:hAnsi="Arial" w:cs="Arial"/>
          <w:b w:val="0"/>
          <w:i w:val="0"/>
          <w:sz w:val="22"/>
        </w:rPr>
        <w:t>__________________________________________________________</w:t>
      </w:r>
    </w:p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Telephone: </w:t>
      </w:r>
      <w:r>
        <w:rPr>
          <w:rFonts w:ascii="Arial" w:hAnsi="Arial" w:cs="Arial"/>
          <w:b w:val="0"/>
          <w:i w:val="0"/>
          <w:sz w:val="22"/>
        </w:rPr>
        <w:t>______________________________________________________</w:t>
      </w:r>
    </w:p>
    <w:p>
      <w:pPr>
        <w:spacing w:before="160" w:after="100"/>
      </w:pPr>
      <w:r>
        <w:rPr>
          <w:rFonts w:ascii="Arial" w:hAnsi="Arial" w:cs="Arial"/>
          <w:b/>
          <w:i w:val="0"/>
          <w:sz w:val="23"/>
        </w:rPr>
        <w:t>2. Award section</w:t>
      </w:r>
    </w:p>
    <w:p>
      <w:pPr>
        <w:spacing w:after="60"/>
        <w:ind w:left="170"/>
      </w:pPr>
      <w:r>
        <w:rPr>
          <w:rFonts w:ascii="Arial" w:hAnsi="Arial" w:cs="Arial"/>
          <w:b w:val="0"/>
          <w:i w:val="0"/>
          <w:sz w:val="22"/>
        </w:rPr>
        <w:t>[ ] Junior Section - less than five (5) years of academic and scientific experience at the submission deadline, calculated from the date of completion of the PhD degree (or equivalent doctoral qualification).</w:t>
      </w:r>
    </w:p>
    <w:p>
      <w:pPr>
        <w:spacing w:after="60"/>
        <w:ind w:left="170"/>
      </w:pPr>
      <w:r>
        <w:rPr>
          <w:rFonts w:ascii="Arial" w:hAnsi="Arial" w:cs="Arial"/>
          <w:b w:val="0"/>
          <w:i w:val="0"/>
          <w:sz w:val="22"/>
        </w:rPr>
        <w:t>[ ] Senior Section - more than five (5) years of academic and scientific experience, calculated according to the same criterion.</w:t>
      </w:r>
    </w:p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Date of completion of PhD degree / equivalent doctoral qualification: </w:t>
      </w:r>
      <w:r>
        <w:rPr>
          <w:rFonts w:ascii="Arial" w:hAnsi="Arial" w:cs="Arial"/>
          <w:b w:val="0"/>
          <w:i w:val="0"/>
          <w:sz w:val="22"/>
        </w:rPr>
        <w:t>____________________________________</w:t>
      </w:r>
    </w:p>
    <w:p>
      <w:pPr>
        <w:spacing w:after="140"/>
      </w:pPr>
      <w:r>
        <w:rPr>
          <w:rFonts w:ascii="Arial" w:hAnsi="Arial" w:cs="Arial"/>
          <w:b w:val="0"/>
          <w:i w:val="0"/>
          <w:sz w:val="20"/>
        </w:rPr>
        <w:t>The applicant declares eligibility for the selected section under their own responsibility.</w:t>
      </w:r>
    </w:p>
    <w:p>
      <w:pPr>
        <w:spacing w:before="160" w:after="100"/>
      </w:pPr>
      <w:r>
        <w:rPr>
          <w:rFonts w:ascii="Arial" w:hAnsi="Arial" w:cs="Arial"/>
          <w:b/>
          <w:i w:val="0"/>
          <w:sz w:val="23"/>
        </w:rPr>
        <w:t>3. Monograph information</w:t>
      </w:r>
    </w:p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Title of the monograph: </w:t>
      </w:r>
      <w:r>
        <w:rPr>
          <w:rFonts w:ascii="Arial" w:hAnsi="Arial" w:cs="Arial"/>
          <w:b w:val="0"/>
          <w:i w:val="0"/>
          <w:sz w:val="22"/>
        </w:rPr>
        <w:t>_________________________________________________________</w:t>
      </w:r>
    </w:p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Author(s): </w:t>
      </w:r>
      <w:r>
        <w:rPr>
          <w:rFonts w:ascii="Arial" w:hAnsi="Arial" w:cs="Arial"/>
          <w:b w:val="0"/>
          <w:i w:val="0"/>
          <w:sz w:val="22"/>
        </w:rPr>
        <w:t>_________________________________________________________________</w:t>
      </w:r>
    </w:p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Publisher: </w:t>
      </w:r>
      <w:r>
        <w:rPr>
          <w:rFonts w:ascii="Arial" w:hAnsi="Arial" w:cs="Arial"/>
          <w:b w:val="0"/>
          <w:i w:val="0"/>
          <w:sz w:val="22"/>
        </w:rPr>
        <w:t>________________________________________________________________</w:t>
      </w:r>
    </w:p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Year of publication / expected publication: </w:t>
      </w:r>
      <w:r>
        <w:rPr>
          <w:rFonts w:ascii="Arial" w:hAnsi="Arial" w:cs="Arial"/>
          <w:b w:val="0"/>
          <w:i w:val="0"/>
          <w:sz w:val="22"/>
        </w:rPr>
        <w:t>______________________________________________</w:t>
      </w:r>
    </w:p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ISBN: </w:t>
      </w:r>
      <w:r>
        <w:rPr>
          <w:rFonts w:ascii="Arial" w:hAnsi="Arial" w:cs="Arial"/>
          <w:b w:val="0"/>
          <w:i w:val="0"/>
          <w:sz w:val="22"/>
        </w:rPr>
        <w:t>____________________________________________________________________</w:t>
      </w:r>
    </w:p>
    <w:p>
      <w:pPr>
        <w:spacing w:after="60"/>
        <w:ind w:left="170"/>
      </w:pPr>
      <w:r>
        <w:rPr>
          <w:rFonts w:ascii="Arial" w:hAnsi="Arial" w:cs="Arial"/>
          <w:b w:val="0"/>
          <w:i w:val="0"/>
          <w:sz w:val="22"/>
        </w:rPr>
        <w:t>[ ] ISBN available</w:t>
      </w:r>
    </w:p>
    <w:p>
      <w:pPr>
        <w:spacing w:after="60"/>
        <w:ind w:left="170"/>
      </w:pPr>
      <w:r>
        <w:rPr>
          <w:rFonts w:ascii="Arial" w:hAnsi="Arial" w:cs="Arial"/>
          <w:b w:val="0"/>
          <w:i w:val="0"/>
          <w:sz w:val="22"/>
        </w:rPr>
        <w:t>[ ] Formal proof of editorial acceptance attached</w:t>
      </w:r>
    </w:p>
    <w:p>
      <w:pPr>
        <w:spacing w:before="160" w:after="100"/>
      </w:pPr>
      <w:r>
        <w:rPr>
          <w:rFonts w:ascii="Arial" w:hAnsi="Arial" w:cs="Arial"/>
          <w:b/>
          <w:i w:val="0"/>
          <w:sz w:val="23"/>
        </w:rPr>
        <w:t>Language of the monograph</w:t>
      </w:r>
    </w:p>
    <w:p>
      <w:pPr>
        <w:spacing w:after="60"/>
        <w:ind w:left="170"/>
      </w:pPr>
      <w:r>
        <w:rPr>
          <w:rFonts w:ascii="Arial" w:hAnsi="Arial" w:cs="Arial"/>
          <w:b w:val="0"/>
          <w:i w:val="0"/>
          <w:sz w:val="22"/>
        </w:rPr>
        <w:t>[ ] English</w:t>
      </w:r>
    </w:p>
    <w:p>
      <w:pPr>
        <w:spacing w:after="60"/>
        <w:ind w:left="170"/>
      </w:pPr>
      <w:r>
        <w:rPr>
          <w:rFonts w:ascii="Arial" w:hAnsi="Arial" w:cs="Arial"/>
          <w:b w:val="0"/>
          <w:i w:val="0"/>
          <w:sz w:val="22"/>
        </w:rPr>
        <w:t>[ ] Romanian</w:t>
      </w:r>
    </w:p>
    <w:p>
      <w:pPr>
        <w:spacing w:after="60"/>
        <w:ind w:left="170"/>
      </w:pPr>
      <w:r>
        <w:rPr>
          <w:rFonts w:ascii="Arial" w:hAnsi="Arial" w:cs="Arial"/>
          <w:b w:val="0"/>
          <w:i w:val="0"/>
          <w:sz w:val="22"/>
        </w:rPr>
        <w:t>[ ] Italian</w:t>
      </w:r>
    </w:p>
    <w:p>
      <w:r>
        <w:br w:type="page"/>
      </w:r>
    </w:p>
    <w:p>
      <w:pPr>
        <w:spacing w:before="160" w:after="100"/>
      </w:pPr>
      <w:r>
        <w:rPr>
          <w:rFonts w:ascii="Arial" w:hAnsi="Arial" w:cs="Arial"/>
          <w:b/>
          <w:i w:val="0"/>
          <w:sz w:val="23"/>
        </w:rPr>
        <w:t>4. ICS Exchange thematic area(s)</w:t>
      </w:r>
    </w:p>
    <w:p>
      <w:pPr>
        <w:spacing w:after="60"/>
        <w:ind w:left="170"/>
      </w:pPr>
      <w:r>
        <w:rPr>
          <w:rFonts w:ascii="Arial" w:hAnsi="Arial" w:cs="Arial"/>
          <w:b w:val="0"/>
          <w:i w:val="0"/>
          <w:sz w:val="22"/>
        </w:rPr>
        <w:t>[ ] Inclusion</w:t>
      </w:r>
    </w:p>
    <w:p>
      <w:pPr>
        <w:spacing w:after="60"/>
        <w:ind w:left="170"/>
      </w:pPr>
      <w:r>
        <w:rPr>
          <w:rFonts w:ascii="Arial" w:hAnsi="Arial" w:cs="Arial"/>
          <w:b w:val="0"/>
          <w:i w:val="0"/>
          <w:sz w:val="22"/>
        </w:rPr>
        <w:t>[ ] Communication</w:t>
      </w:r>
    </w:p>
    <w:p>
      <w:pPr>
        <w:spacing w:after="60"/>
        <w:ind w:left="170"/>
      </w:pPr>
      <w:r>
        <w:rPr>
          <w:rFonts w:ascii="Arial" w:hAnsi="Arial" w:cs="Arial"/>
          <w:b w:val="0"/>
          <w:i w:val="0"/>
          <w:sz w:val="22"/>
        </w:rPr>
        <w:t>[ ] Sustainability</w:t>
      </w:r>
    </w:p>
    <w:p>
      <w:pPr>
        <w:spacing w:after="60"/>
        <w:ind w:left="170"/>
      </w:pPr>
      <w:r>
        <w:rPr>
          <w:rFonts w:ascii="Arial" w:hAnsi="Arial" w:cs="Arial"/>
          <w:b w:val="0"/>
          <w:i w:val="0"/>
          <w:sz w:val="22"/>
        </w:rPr>
        <w:t>[ ] Social engagement</w:t>
      </w:r>
    </w:p>
    <w:p>
      <w:pPr>
        <w:spacing w:after="60"/>
        <w:ind w:left="170"/>
      </w:pPr>
      <w:r>
        <w:rPr>
          <w:rFonts w:ascii="Arial" w:hAnsi="Arial" w:cs="Arial"/>
          <w:b w:val="0"/>
          <w:i w:val="0"/>
          <w:sz w:val="22"/>
        </w:rPr>
        <w:t>[ ] Psychology</w:t>
      </w:r>
    </w:p>
    <w:p>
      <w:pPr>
        <w:spacing w:after="60"/>
        <w:ind w:left="170"/>
      </w:pPr>
      <w:r>
        <w:rPr>
          <w:rFonts w:ascii="Arial" w:hAnsi="Arial" w:cs="Arial"/>
          <w:b w:val="0"/>
          <w:i w:val="0"/>
          <w:sz w:val="22"/>
        </w:rPr>
        <w:t>[ ] Education</w:t>
      </w:r>
    </w:p>
    <w:p>
      <w:pPr>
        <w:spacing w:after="60"/>
        <w:ind w:left="170"/>
      </w:pPr>
      <w:r>
        <w:rPr>
          <w:rFonts w:ascii="Arial" w:hAnsi="Arial" w:cs="Arial"/>
          <w:b w:val="0"/>
          <w:i w:val="0"/>
          <w:sz w:val="22"/>
        </w:rPr>
        <w:t>[ ] Digital transformation and learning technologies</w:t>
      </w:r>
    </w:p>
    <w:p>
      <w:pPr>
        <w:spacing w:before="160" w:after="100"/>
      </w:pPr>
      <w:r>
        <w:rPr>
          <w:rFonts w:ascii="Arial" w:hAnsi="Arial" w:cs="Arial"/>
          <w:b/>
          <w:i w:val="0"/>
          <w:sz w:val="23"/>
        </w:rPr>
        <w:t>5. Documents submitted</w:t>
      </w:r>
    </w:p>
    <w:p>
      <w:pPr>
        <w:spacing w:after="60"/>
        <w:ind w:left="170"/>
      </w:pPr>
      <w:r>
        <w:rPr>
          <w:rFonts w:ascii="Arial" w:hAnsi="Arial" w:cs="Arial"/>
          <w:b w:val="0"/>
          <w:i w:val="0"/>
          <w:sz w:val="22"/>
        </w:rPr>
        <w:t>[ ] Completed and signed Application Form (Annex 1)</w:t>
      </w:r>
    </w:p>
    <w:p>
      <w:pPr>
        <w:spacing w:after="60"/>
        <w:ind w:left="170"/>
      </w:pPr>
      <w:r>
        <w:rPr>
          <w:rFonts w:ascii="Arial" w:hAnsi="Arial" w:cs="Arial"/>
          <w:b w:val="0"/>
          <w:i w:val="0"/>
          <w:sz w:val="22"/>
        </w:rPr>
        <w:t>[ ] Full monograph in editorial PDF format</w:t>
      </w:r>
    </w:p>
    <w:p>
      <w:pPr>
        <w:spacing w:after="60"/>
        <w:ind w:left="170"/>
      </w:pPr>
      <w:r>
        <w:rPr>
          <w:rFonts w:ascii="Arial" w:hAnsi="Arial" w:cs="Arial"/>
          <w:b w:val="0"/>
          <w:i w:val="0"/>
          <w:sz w:val="22"/>
        </w:rPr>
        <w:t>[ ] Cover Letter in English (maximum 1,000 words)</w:t>
      </w:r>
    </w:p>
    <w:p>
      <w:pPr>
        <w:spacing w:after="60"/>
        <w:ind w:left="170"/>
      </w:pPr>
      <w:r>
        <w:rPr>
          <w:rFonts w:ascii="Arial" w:hAnsi="Arial" w:cs="Arial"/>
          <w:b w:val="0"/>
          <w:i w:val="0"/>
          <w:sz w:val="22"/>
        </w:rPr>
        <w:t>[ ] Short academic Curriculum Vitae</w:t>
      </w:r>
    </w:p>
    <w:p>
      <w:pPr>
        <w:spacing w:after="60"/>
        <w:ind w:left="170"/>
      </w:pPr>
      <w:r>
        <w:rPr>
          <w:rFonts w:ascii="Arial" w:hAnsi="Arial" w:cs="Arial"/>
          <w:b w:val="0"/>
          <w:i w:val="0"/>
          <w:sz w:val="22"/>
        </w:rPr>
        <w:t>[ ] Declaration of Originality and Responsibility (Annex 2)</w:t>
      </w:r>
    </w:p>
    <w:p>
      <w:pPr>
        <w:spacing w:after="60"/>
        <w:ind w:left="170"/>
      </w:pPr>
      <w:r>
        <w:rPr>
          <w:rFonts w:ascii="Arial" w:hAnsi="Arial" w:cs="Arial"/>
          <w:b w:val="0"/>
          <w:i w:val="0"/>
          <w:sz w:val="22"/>
        </w:rPr>
        <w:t>[ ] Privacy Notice and Consent Form (Annex 3)</w:t>
      </w:r>
    </w:p>
    <w:p>
      <w:pPr>
        <w:spacing w:before="160" w:after="100"/>
      </w:pPr>
      <w:r>
        <w:rPr>
          <w:rFonts w:ascii="Arial" w:hAnsi="Arial" w:cs="Arial"/>
          <w:b/>
          <w:i w:val="0"/>
          <w:sz w:val="23"/>
        </w:rPr>
        <w:t>6. Applicant declaration</w:t>
      </w:r>
    </w:p>
    <w:p>
      <w:r>
        <w:rPr>
          <w:rFonts w:ascii="Arial" w:hAnsi="Arial" w:cs="Arial"/>
          <w:b w:val="0"/>
          <w:i w:val="0"/>
          <w:sz w:val="22"/>
        </w:rPr>
        <w:t>I declare that the information provided in this application is complete and accurate; that I meet the eligibility requirements of the Call; and that I accept all provisions of the Call for Applications for the Scientific Award “Best Monograph”. I acknowledge that physical presence in Sibiu during the Conference days is mandatory in order to receive the Award.</w:t>
      </w:r>
    </w:p>
    <w:p/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Place: </w:t>
      </w:r>
      <w:r>
        <w:rPr>
          <w:rFonts w:ascii="Arial" w:hAnsi="Arial" w:cs="Arial"/>
          <w:b w:val="0"/>
          <w:i w:val="0"/>
          <w:sz w:val="22"/>
        </w:rPr>
        <w:t>____________________________</w:t>
      </w:r>
      <w:r>
        <w:rPr>
          <w:rFonts w:ascii="Arial" w:hAnsi="Arial" w:cs="Arial"/>
          <w:b w:val="0"/>
          <w:i w:val="0"/>
          <w:sz w:val="22"/>
        </w:rPr>
        <w:t xml:space="preserve">    </w:t>
      </w:r>
      <w:r>
        <w:rPr>
          <w:rFonts w:ascii="Arial" w:hAnsi="Arial" w:cs="Arial"/>
          <w:b/>
          <w:i w:val="0"/>
          <w:sz w:val="22"/>
        </w:rPr>
        <w:t xml:space="preserve">Date: </w:t>
      </w:r>
      <w:r>
        <w:rPr>
          <w:rFonts w:ascii="Arial" w:hAnsi="Arial" w:cs="Arial"/>
          <w:b w:val="0"/>
          <w:i w:val="0"/>
          <w:sz w:val="22"/>
        </w:rPr>
        <w:t>________________________</w:t>
      </w:r>
    </w:p>
    <w:p>
      <w:pPr>
        <w:spacing w:after="100"/>
      </w:pPr>
      <w:r>
        <w:rPr>
          <w:rFonts w:ascii="Arial" w:hAnsi="Arial" w:cs="Arial"/>
          <w:b/>
          <w:i w:val="0"/>
          <w:sz w:val="22"/>
        </w:rPr>
        <w:t xml:space="preserve">Applicant signature: </w:t>
      </w:r>
      <w:r>
        <w:rPr>
          <w:rFonts w:ascii="Arial" w:hAnsi="Arial" w:cs="Arial"/>
          <w:b w:val="0"/>
          <w:i w:val="0"/>
          <w:sz w:val="22"/>
        </w:rPr>
        <w:t>________________________________________________</w:t>
      </w:r>
    </w:p>
    <w:sectPr w:rsidR="00FC693F" w:rsidRPr="0006063C" w:rsidSect="00034616">
      <w:pgSz w:w="11906" w:h="16838"/>
      <w:pgMar w:top="1247" w:right="1361" w:bottom="1247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59" w:lineRule="auto"/>
    </w:pPr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Arial" w:hAnsi="Arial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Arial" w:hAnsi="Arial"/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20" w:line="240" w:lineRule="auto" w:before="0"/>
      <w:contextualSpacing/>
    </w:pPr>
    <w:rPr>
      <w:rFonts w:asciiTheme="majorHAnsi" w:eastAsiaTheme="majorEastAsia" w:hAnsiTheme="majorHAnsi" w:cstheme="majorBidi" w:ascii="Arial" w:hAnsi="Arial"/>
      <w:b/>
      <w:spacing w:val="5"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