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jc w:val="center"/>
      </w:pPr>
      <w:r>
        <w:rPr>
          <w:rFonts w:ascii="Arial" w:hAnsi="Arial" w:cs="Arial"/>
          <w:b/>
          <w:i w:val="0"/>
          <w:sz w:val="30"/>
        </w:rPr>
        <w:t>ANNEX 3</w:t>
      </w:r>
    </w:p>
    <w:p>
      <w:pPr>
        <w:spacing w:after="40"/>
        <w:jc w:val="center"/>
      </w:pPr>
      <w:r>
        <w:rPr>
          <w:rFonts w:ascii="Arial" w:hAnsi="Arial" w:cs="Arial"/>
          <w:b/>
          <w:i w:val="0"/>
          <w:sz w:val="24"/>
        </w:rPr>
        <w:t>PRIVACY NOTICE AND CONSENT FORM</w:t>
      </w:r>
    </w:p>
    <w:p>
      <w:pPr>
        <w:spacing w:after="280"/>
        <w:jc w:val="center"/>
      </w:pPr>
      <w:r>
        <w:rPr>
          <w:rFonts w:ascii="Arial" w:hAnsi="Arial" w:cs="Arial"/>
          <w:b w:val="0"/>
          <w:i w:val="0"/>
          <w:sz w:val="22"/>
        </w:rPr>
        <w:t>ICS Exchange Europe - Sibiu 2026</w:t>
      </w:r>
    </w:p>
    <w:p>
      <w:pPr>
        <w:spacing w:before="160" w:after="100"/>
      </w:pPr>
      <w:r>
        <w:rPr>
          <w:rFonts w:ascii="Arial" w:hAnsi="Arial" w:cs="Arial"/>
          <w:b/>
          <w:i w:val="0"/>
          <w:sz w:val="23"/>
        </w:rPr>
        <w:t>1. Personal data protection notice</w:t>
      </w:r>
    </w:p>
    <w:p>
      <w:r>
        <w:rPr>
          <w:rFonts w:ascii="Arial" w:hAnsi="Arial" w:cs="Arial"/>
          <w:b w:val="0"/>
          <w:i w:val="0"/>
          <w:sz w:val="22"/>
        </w:rPr>
        <w:t>Personal data provided for the application will be processed in compliance with Regulation (EU) 2016/679 (GDPR) and applicable national legislation. The data will be used exclusively for purposes related to the management of the Scientific Award “Best Monograph” and the organization of ICS Exchange Europe 2026.</w:t>
      </w:r>
    </w:p>
    <w:p>
      <w:pPr>
        <w:spacing w:before="160" w:after="100"/>
      </w:pPr>
      <w:r>
        <w:rPr>
          <w:rFonts w:ascii="Arial" w:hAnsi="Arial" w:cs="Arial"/>
          <w:b/>
          <w:i w:val="0"/>
          <w:sz w:val="23"/>
        </w:rPr>
        <w:t>2. Applicant identification</w:t>
      </w:r>
    </w:p>
    <w:p>
      <w:pPr>
        <w:spacing w:after="100"/>
      </w:pPr>
      <w:r>
        <w:rPr>
          <w:rFonts w:ascii="Arial" w:hAnsi="Arial" w:cs="Arial"/>
          <w:b/>
          <w:i w:val="0"/>
          <w:sz w:val="22"/>
        </w:rPr>
        <w:t xml:space="preserve">Surname: </w:t>
      </w:r>
      <w:r>
        <w:rPr>
          <w:rFonts w:ascii="Arial" w:hAnsi="Arial" w:cs="Arial"/>
          <w:b w:val="0"/>
          <w:i w:val="0"/>
          <w:sz w:val="22"/>
        </w:rPr>
        <w:t>____________________________</w:t>
      </w:r>
      <w:r>
        <w:rPr>
          <w:rFonts w:ascii="Arial" w:hAnsi="Arial" w:cs="Arial"/>
          <w:b w:val="0"/>
          <w:i w:val="0"/>
          <w:sz w:val="22"/>
        </w:rPr>
        <w:t xml:space="preserve">    </w:t>
      </w:r>
      <w:r>
        <w:rPr>
          <w:rFonts w:ascii="Arial" w:hAnsi="Arial" w:cs="Arial"/>
          <w:b/>
          <w:i w:val="0"/>
          <w:sz w:val="22"/>
        </w:rPr>
        <w:t xml:space="preserve">First name: </w:t>
      </w:r>
      <w:r>
        <w:rPr>
          <w:rFonts w:ascii="Arial" w:hAnsi="Arial" w:cs="Arial"/>
          <w:b w:val="0"/>
          <w:i w:val="0"/>
          <w:sz w:val="22"/>
        </w:rPr>
        <w:t>________________________</w:t>
      </w:r>
    </w:p>
    <w:p>
      <w:pPr>
        <w:spacing w:after="100"/>
      </w:pPr>
      <w:r>
        <w:rPr>
          <w:rFonts w:ascii="Arial" w:hAnsi="Arial" w:cs="Arial"/>
          <w:b/>
          <w:i w:val="0"/>
          <w:sz w:val="22"/>
        </w:rPr>
        <w:t xml:space="preserve">Institution / affiliation: </w:t>
      </w:r>
      <w:r>
        <w:rPr>
          <w:rFonts w:ascii="Arial" w:hAnsi="Arial" w:cs="Arial"/>
          <w:b w:val="0"/>
          <w:i w:val="0"/>
          <w:sz w:val="22"/>
        </w:rPr>
        <w:t>_______________________________________________________</w:t>
      </w:r>
    </w:p>
    <w:p>
      <w:pPr>
        <w:spacing w:after="100"/>
      </w:pPr>
      <w:r>
        <w:rPr>
          <w:rFonts w:ascii="Arial" w:hAnsi="Arial" w:cs="Arial"/>
          <w:b/>
          <w:i w:val="0"/>
          <w:sz w:val="22"/>
        </w:rPr>
        <w:t xml:space="preserve">E-mail: </w:t>
      </w:r>
      <w:r>
        <w:rPr>
          <w:rFonts w:ascii="Arial" w:hAnsi="Arial" w:cs="Arial"/>
          <w:b w:val="0"/>
          <w:i w:val="0"/>
          <w:sz w:val="22"/>
        </w:rPr>
        <w:t>____________________________________________________________</w:t>
      </w:r>
    </w:p>
    <w:p>
      <w:pPr>
        <w:spacing w:before="160" w:after="100"/>
      </w:pPr>
      <w:r>
        <w:rPr>
          <w:rFonts w:ascii="Arial" w:hAnsi="Arial" w:cs="Arial"/>
          <w:b/>
          <w:i w:val="0"/>
          <w:sz w:val="23"/>
        </w:rPr>
        <w:t>3. Authorization connected with participation in the Award</w:t>
      </w:r>
    </w:p>
    <w:p>
      <w:r>
        <w:rPr>
          <w:rFonts w:ascii="Arial" w:hAnsi="Arial" w:cs="Arial"/>
          <w:b w:val="0"/>
          <w:i w:val="0"/>
          <w:sz w:val="22"/>
        </w:rPr>
        <w:t>In accordance with the Call for Applications, the applicant authorizes the use of the following information for scientific, institutional and promotional purposes related to ICS Exchange Europe 2026:</w:t>
      </w:r>
    </w:p>
    <w:p>
      <w:pPr>
        <w:spacing w:after="60"/>
        <w:ind w:left="170"/>
      </w:pPr>
      <w:r>
        <w:rPr>
          <w:rFonts w:ascii="Arial" w:hAnsi="Arial" w:cs="Arial"/>
          <w:b w:val="0"/>
          <w:i w:val="0"/>
          <w:sz w:val="22"/>
        </w:rPr>
        <w:t>[ ] name and affiliation;</w:t>
      </w:r>
    </w:p>
    <w:p>
      <w:pPr>
        <w:spacing w:after="60"/>
        <w:ind w:left="170"/>
      </w:pPr>
      <w:r>
        <w:rPr>
          <w:rFonts w:ascii="Arial" w:hAnsi="Arial" w:cs="Arial"/>
          <w:b w:val="0"/>
          <w:i w:val="0"/>
          <w:sz w:val="22"/>
        </w:rPr>
        <w:t>[ ] title of the monograph;</w:t>
      </w:r>
    </w:p>
    <w:p>
      <w:pPr>
        <w:spacing w:after="60"/>
        <w:ind w:left="170"/>
      </w:pPr>
      <w:r>
        <w:rPr>
          <w:rFonts w:ascii="Arial" w:hAnsi="Arial" w:cs="Arial"/>
          <w:b w:val="0"/>
          <w:i w:val="0"/>
          <w:sz w:val="22"/>
        </w:rPr>
        <w:t>[ ] abstract and short description of the monograph.</w:t>
      </w:r>
    </w:p>
    <w:p>
      <w:pPr>
        <w:spacing w:before="160" w:after="100"/>
      </w:pPr>
      <w:r>
        <w:rPr>
          <w:rFonts w:ascii="Arial" w:hAnsi="Arial" w:cs="Arial"/>
          <w:b/>
          <w:i w:val="0"/>
          <w:sz w:val="23"/>
        </w:rPr>
        <w:t>4. Acknowledgement and consent</w:t>
      </w:r>
    </w:p>
    <w:p>
      <w:pPr>
        <w:spacing w:after="60"/>
        <w:ind w:left="170"/>
      </w:pPr>
      <w:r>
        <w:rPr>
          <w:rFonts w:ascii="Arial" w:hAnsi="Arial" w:cs="Arial"/>
          <w:b w:val="0"/>
          <w:i w:val="0"/>
          <w:sz w:val="22"/>
        </w:rPr>
        <w:t>[ ] I have read and understood the personal data protection information above.</w:t>
      </w:r>
    </w:p>
    <w:p>
      <w:pPr>
        <w:spacing w:after="60"/>
        <w:ind w:left="170"/>
      </w:pPr>
      <w:r>
        <w:rPr>
          <w:rFonts w:ascii="Arial" w:hAnsi="Arial" w:cs="Arial"/>
          <w:b w:val="0"/>
          <w:i w:val="0"/>
          <w:sz w:val="22"/>
        </w:rPr>
        <w:t>[ ] I consent to the processing of the personal data provided for the purposes related to the management of the Award and the organization of ICS Exchange Europe 2026, as described above.</w:t>
      </w:r>
    </w:p>
    <w:p>
      <w:pPr>
        <w:spacing w:after="60"/>
        <w:ind w:left="170"/>
      </w:pPr>
      <w:r>
        <w:rPr>
          <w:rFonts w:ascii="Arial" w:hAnsi="Arial" w:cs="Arial"/>
          <w:b w:val="0"/>
          <w:i w:val="0"/>
          <w:sz w:val="22"/>
        </w:rPr>
        <w:t>[ ] I authorize the use of my name and affiliation, the title of the monograph, and its abstract / short description for scientific, institutional and promotional purposes related to ICS Exchange Europe 2026.</w:t>
      </w:r>
    </w:p>
    <w:p/>
    <w:p>
      <w:pPr>
        <w:spacing w:after="100"/>
      </w:pPr>
      <w:r>
        <w:rPr>
          <w:rFonts w:ascii="Arial" w:hAnsi="Arial" w:cs="Arial"/>
          <w:b/>
          <w:i w:val="0"/>
          <w:sz w:val="22"/>
        </w:rPr>
        <w:t xml:space="preserve">Place: </w:t>
      </w:r>
      <w:r>
        <w:rPr>
          <w:rFonts w:ascii="Arial" w:hAnsi="Arial" w:cs="Arial"/>
          <w:b w:val="0"/>
          <w:i w:val="0"/>
          <w:sz w:val="22"/>
        </w:rPr>
        <w:t>____________________________</w:t>
      </w:r>
      <w:r>
        <w:rPr>
          <w:rFonts w:ascii="Arial" w:hAnsi="Arial" w:cs="Arial"/>
          <w:b w:val="0"/>
          <w:i w:val="0"/>
          <w:sz w:val="22"/>
        </w:rPr>
        <w:t xml:space="preserve">    </w:t>
      </w:r>
      <w:r>
        <w:rPr>
          <w:rFonts w:ascii="Arial" w:hAnsi="Arial" w:cs="Arial"/>
          <w:b/>
          <w:i w:val="0"/>
          <w:sz w:val="22"/>
        </w:rPr>
        <w:t xml:space="preserve">Date: </w:t>
      </w:r>
      <w:r>
        <w:rPr>
          <w:rFonts w:ascii="Arial" w:hAnsi="Arial" w:cs="Arial"/>
          <w:b w:val="0"/>
          <w:i w:val="0"/>
          <w:sz w:val="22"/>
        </w:rPr>
        <w:t>________________________</w:t>
      </w:r>
    </w:p>
    <w:p>
      <w:pPr>
        <w:spacing w:after="100"/>
      </w:pPr>
      <w:r>
        <w:rPr>
          <w:rFonts w:ascii="Arial" w:hAnsi="Arial" w:cs="Arial"/>
          <w:b/>
          <w:i w:val="0"/>
          <w:sz w:val="22"/>
        </w:rPr>
        <w:t xml:space="preserve">Applicant signature: </w:t>
      </w:r>
      <w:r>
        <w:rPr>
          <w:rFonts w:ascii="Arial" w:hAnsi="Arial" w:cs="Arial"/>
          <w:b w:val="0"/>
          <w:i w:val="0"/>
          <w:sz w:val="22"/>
        </w:rPr>
        <w:t>________________________________________________</w:t>
      </w:r>
    </w:p>
    <w:sectPr w:rsidR="00FC693F" w:rsidRPr="0006063C" w:rsidSect="00034616">
      <w:pgSz w:w="11906" w:h="16838"/>
      <w:pgMar w:top="1247"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sz w:val="24"/>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0"/>
      <w:contextualSpacing/>
    </w:pPr>
    <w:rPr>
      <w:rFonts w:asciiTheme="majorHAnsi" w:eastAsiaTheme="majorEastAsia" w:hAnsiTheme="majorHAnsi" w:cstheme="majorBidi" w:ascii="Arial" w:hAnsi="Arial"/>
      <w:b/>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