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/>
        <w:jc w:val="center"/>
      </w:pPr>
      <w:r>
        <w:rPr>
          <w:rFonts w:ascii="Arial" w:hAnsi="Arial" w:cs="Arial"/>
          <w:b/>
          <w:i w:val="0"/>
          <w:sz w:val="30"/>
        </w:rPr>
      </w:r>
    </w:p>
    <w:p>
      <w:pPr>
        <w:spacing w:after="40"/>
        <w:jc w:val="center"/>
      </w:pPr>
      <w:r>
        <w:rPr>
          <w:rFonts w:ascii="Arial" w:hAnsi="Arial" w:cs="Arial"/>
          <w:b/>
          <w:i w:val="0"/>
          <w:sz w:val="24"/>
        </w:rPr>
        <w:t>COVER LETTER - TEMPLATE</w:t>
      </w:r>
    </w:p>
    <w:p>
      <w:pPr>
        <w:spacing w:after="280"/>
        <w:jc w:val="center"/>
      </w:pPr>
      <w:r>
        <w:rPr>
          <w:rFonts w:ascii="Arial" w:hAnsi="Arial" w:cs="Arial"/>
          <w:b w:val="0"/>
          <w:i w:val="0"/>
          <w:sz w:val="22"/>
        </w:rPr>
        <w:t>ICS Exchange Europe - Sibiu 2026</w:t>
      </w:r>
    </w:p>
    <w:p>
      <w:pPr>
        <w:spacing w:after="140"/>
      </w:pPr>
      <w:r>
        <w:rPr>
          <w:rFonts w:ascii="Arial" w:hAnsi="Arial" w:cs="Arial"/>
          <w:b w:val="0"/>
          <w:i w:val="0"/>
          <w:sz w:val="20"/>
        </w:rPr>
        <w:t>Required application document. Language: English. Maximum length: 1,000 words.</w:t>
      </w:r>
    </w:p>
    <w:p>
      <w:pPr>
        <w:spacing w:before="160" w:after="100"/>
      </w:pPr>
      <w:r>
        <w:rPr>
          <w:rFonts w:ascii="Arial" w:hAnsi="Arial" w:cs="Arial"/>
          <w:b/>
          <w:i w:val="0"/>
          <w:sz w:val="23"/>
        </w:rPr>
        <w:t>Applicant and monograph details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Surname: </w:t>
      </w:r>
      <w:r>
        <w:rPr>
          <w:rFonts w:ascii="Arial" w:hAnsi="Arial" w:cs="Arial"/>
          <w:b w:val="0"/>
          <w:i w:val="0"/>
          <w:sz w:val="22"/>
        </w:rPr>
        <w:t>____________________________</w:t>
      </w:r>
      <w:r>
        <w:rPr>
          <w:rFonts w:ascii="Arial" w:hAnsi="Arial" w:cs="Arial"/>
          <w:b w:val="0"/>
          <w:i w:val="0"/>
          <w:sz w:val="22"/>
        </w:rPr>
        <w:t xml:space="preserve">    </w:t>
      </w:r>
      <w:r>
        <w:rPr>
          <w:rFonts w:ascii="Arial" w:hAnsi="Arial" w:cs="Arial"/>
          <w:b/>
          <w:i w:val="0"/>
          <w:sz w:val="22"/>
        </w:rPr>
        <w:t xml:space="preserve">First name: </w:t>
      </w:r>
      <w:r>
        <w:rPr>
          <w:rFonts w:ascii="Arial" w:hAnsi="Arial" w:cs="Arial"/>
          <w:b w:val="0"/>
          <w:i w:val="0"/>
          <w:sz w:val="22"/>
        </w:rPr>
        <w:t>________________________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Institution / affiliation: </w:t>
      </w:r>
      <w:r>
        <w:rPr>
          <w:rFonts w:ascii="Arial" w:hAnsi="Arial" w:cs="Arial"/>
          <w:b w:val="0"/>
          <w:i w:val="0"/>
          <w:sz w:val="22"/>
        </w:rPr>
        <w:t>_______________________________________________________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Monograph title: </w:t>
      </w:r>
      <w:r>
        <w:rPr>
          <w:rFonts w:ascii="Arial" w:hAnsi="Arial" w:cs="Arial"/>
          <w:b w:val="0"/>
          <w:i w:val="0"/>
          <w:sz w:val="22"/>
        </w:rPr>
        <w:t>____________________________________________________________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Award section (Junior / Senior): </w:t>
      </w:r>
      <w:r>
        <w:rPr>
          <w:rFonts w:ascii="Arial" w:hAnsi="Arial" w:cs="Arial"/>
          <w:b w:val="0"/>
          <w:i w:val="0"/>
          <w:sz w:val="22"/>
        </w:rPr>
        <w:t>_____________________________________________</w:t>
      </w:r>
    </w:p>
    <w:p>
      <w:pPr>
        <w:spacing w:before="160" w:after="100"/>
      </w:pPr>
      <w:r>
        <w:rPr>
          <w:rFonts w:ascii="Arial" w:hAnsi="Arial" w:cs="Arial"/>
          <w:b/>
          <w:i w:val="0"/>
          <w:sz w:val="23"/>
        </w:rPr>
        <w:t>1. Structured summary of the work</w:t>
      </w:r>
    </w:p>
    <w:p>
      <w:pPr>
        <w:spacing w:after="60"/>
      </w:pPr>
      <w:r>
        <w:rPr>
          <w:rFonts w:ascii="Arial" w:hAnsi="Arial" w:cs="Arial"/>
          <w:b/>
          <w:i w:val="0"/>
          <w:sz w:val="22"/>
        </w:rPr>
        <w:t>[Insert the structured summary here]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before="160" w:after="100"/>
      </w:pPr>
      <w:r>
        <w:rPr>
          <w:rFonts w:ascii="Arial" w:hAnsi="Arial" w:cs="Arial"/>
          <w:b/>
          <w:i w:val="0"/>
          <w:sz w:val="23"/>
        </w:rPr>
        <w:t>2. Theoretical and methodological framework</w:t>
      </w:r>
    </w:p>
    <w:p>
      <w:pPr>
        <w:spacing w:after="60"/>
      </w:pPr>
      <w:r>
        <w:rPr>
          <w:rFonts w:ascii="Arial" w:hAnsi="Arial" w:cs="Arial"/>
          <w:b/>
          <w:i w:val="0"/>
          <w:sz w:val="22"/>
        </w:rPr>
        <w:t>[Describe the theoretical and methodological framework here]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before="160" w:after="100"/>
      </w:pPr>
      <w:r>
        <w:rPr>
          <w:rFonts w:ascii="Arial" w:hAnsi="Arial" w:cs="Arial"/>
          <w:b/>
          <w:i w:val="0"/>
          <w:sz w:val="23"/>
        </w:rPr>
        <w:t>3. Original scientific contribution</w:t>
      </w:r>
    </w:p>
    <w:p>
      <w:pPr>
        <w:spacing w:after="60"/>
      </w:pPr>
      <w:r>
        <w:rPr>
          <w:rFonts w:ascii="Arial" w:hAnsi="Arial" w:cs="Arial"/>
          <w:b/>
          <w:i w:val="0"/>
          <w:sz w:val="22"/>
        </w:rPr>
        <w:t>[Describe the original scientific contribution here]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before="160" w:after="100"/>
      </w:pPr>
      <w:r>
        <w:rPr>
          <w:rFonts w:ascii="Arial" w:hAnsi="Arial" w:cs="Arial"/>
          <w:b/>
          <w:i w:val="0"/>
          <w:sz w:val="23"/>
        </w:rPr>
        <w:t>4. Relevance to ICS Exchange themes</w:t>
      </w:r>
    </w:p>
    <w:p>
      <w:pPr>
        <w:spacing w:after="60"/>
      </w:pPr>
      <w:r>
        <w:rPr>
          <w:rFonts w:ascii="Arial" w:hAnsi="Arial" w:cs="Arial"/>
          <w:b/>
          <w:i w:val="0"/>
          <w:sz w:val="22"/>
        </w:rPr>
        <w:t>[Explain the relevance to the ICS Exchange thematic areas here]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before="160" w:after="100"/>
      </w:pPr>
      <w:r>
        <w:rPr>
          <w:rFonts w:ascii="Arial" w:hAnsi="Arial" w:cs="Arial"/>
          <w:b/>
          <w:i w:val="0"/>
          <w:sz w:val="23"/>
        </w:rPr>
        <w:t>5. Expected scientific and/or applied impact</w:t>
      </w:r>
    </w:p>
    <w:p>
      <w:pPr>
        <w:spacing w:after="60"/>
      </w:pPr>
      <w:r>
        <w:rPr>
          <w:rFonts w:ascii="Arial" w:hAnsi="Arial" w:cs="Arial"/>
          <w:b/>
          <w:i w:val="0"/>
          <w:sz w:val="22"/>
        </w:rPr>
        <w:t>[Describe the expected scientific and/or applied impact here]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after="60"/>
      </w:pP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________________________________________________________________________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Total word count: </w:t>
      </w:r>
      <w:r>
        <w:rPr>
          <w:rFonts w:ascii="Arial" w:hAnsi="Arial" w:cs="Arial"/>
          <w:b w:val="0"/>
          <w:i w:val="0"/>
          <w:sz w:val="22"/>
        </w:rPr>
        <w:t>_________________________</w:t>
      </w:r>
    </w:p>
    <w:p/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Place: </w:t>
      </w:r>
      <w:r>
        <w:rPr>
          <w:rFonts w:ascii="Arial" w:hAnsi="Arial" w:cs="Arial"/>
          <w:b w:val="0"/>
          <w:i w:val="0"/>
          <w:sz w:val="22"/>
        </w:rPr>
        <w:t>____________________________</w:t>
      </w:r>
      <w:r>
        <w:rPr>
          <w:rFonts w:ascii="Arial" w:hAnsi="Arial" w:cs="Arial"/>
          <w:b w:val="0"/>
          <w:i w:val="0"/>
          <w:sz w:val="22"/>
        </w:rPr>
        <w:t xml:space="preserve">    </w:t>
      </w:r>
      <w:r>
        <w:rPr>
          <w:rFonts w:ascii="Arial" w:hAnsi="Arial" w:cs="Arial"/>
          <w:b/>
          <w:i w:val="0"/>
          <w:sz w:val="22"/>
        </w:rPr>
        <w:t xml:space="preserve">Date: </w:t>
      </w:r>
      <w:r>
        <w:rPr>
          <w:rFonts w:ascii="Arial" w:hAnsi="Arial" w:cs="Arial"/>
          <w:b w:val="0"/>
          <w:i w:val="0"/>
          <w:sz w:val="22"/>
        </w:rPr>
        <w:t>________________________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Applicant signature: </w:t>
      </w:r>
      <w:r>
        <w:rPr>
          <w:rFonts w:ascii="Arial" w:hAnsi="Arial" w:cs="Arial"/>
          <w:b w:val="0"/>
          <w:i w:val="0"/>
          <w:sz w:val="22"/>
        </w:rPr>
        <w:t>________________________________________________</w:t>
      </w:r>
    </w:p>
    <w:sectPr w:rsidR="00FC693F" w:rsidRPr="0006063C" w:rsidSect="00034616">
      <w:pgSz w:w="11906" w:h="16838"/>
      <w:pgMar w:top="1247" w:right="1361" w:bottom="1247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59" w:lineRule="auto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0"/>
      <w:contextualSpacing/>
    </w:pPr>
    <w:rPr>
      <w:rFonts w:asciiTheme="majorHAnsi" w:eastAsiaTheme="majorEastAsia" w:hAnsiTheme="majorHAnsi" w:cstheme="majorBidi" w:ascii="Arial" w:hAnsi="Arial"/>
      <w:b/>
      <w:spacing w:val="5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