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</w:pPr>
      <w:r>
        <w:rPr>
          <w:rFonts w:ascii="Arial" w:hAnsi="Arial" w:cs="Arial"/>
          <w:b/>
          <w:i w:val="0"/>
          <w:sz w:val="30"/>
        </w:rPr>
      </w:r>
    </w:p>
    <w:p>
      <w:pPr>
        <w:spacing w:after="40"/>
        <w:jc w:val="center"/>
      </w:pPr>
      <w:r>
        <w:rPr>
          <w:rFonts w:ascii="Arial" w:hAnsi="Arial" w:cs="Arial"/>
          <w:b/>
          <w:i w:val="0"/>
          <w:sz w:val="24"/>
        </w:rPr>
        <w:t>SHORT ACADEMIC CURRICULUM VITAE - TEMPLATE</w:t>
      </w:r>
    </w:p>
    <w:p>
      <w:pPr>
        <w:spacing w:after="280"/>
        <w:jc w:val="center"/>
      </w:pPr>
      <w:r>
        <w:rPr>
          <w:rFonts w:ascii="Arial" w:hAnsi="Arial" w:cs="Arial"/>
          <w:b w:val="0"/>
          <w:i w:val="0"/>
          <w:sz w:val="22"/>
        </w:rPr>
        <w:t>ICS Exchange Europe - Sibiu 2026</w:t>
      </w:r>
    </w:p>
    <w:p>
      <w:pPr>
        <w:spacing w:after="140"/>
      </w:pPr>
      <w:r>
        <w:rPr>
          <w:rFonts w:ascii="Arial" w:hAnsi="Arial" w:cs="Arial"/>
          <w:b w:val="0"/>
          <w:i w:val="0"/>
          <w:sz w:val="20"/>
        </w:rPr>
        <w:t>Required application document. Please provide a concise academic CV.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1. Personal and contact information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Surname: </w:t>
      </w:r>
      <w:r>
        <w:rPr>
          <w:rFonts w:ascii="Arial" w:hAnsi="Arial" w:cs="Arial"/>
          <w:b w:val="0"/>
          <w:i w:val="0"/>
          <w:sz w:val="22"/>
        </w:rPr>
        <w:t>____________________________</w:t>
      </w:r>
      <w:r>
        <w:rPr>
          <w:rFonts w:ascii="Arial" w:hAnsi="Arial" w:cs="Arial"/>
          <w:b w:val="0"/>
          <w:i w:val="0"/>
          <w:sz w:val="22"/>
        </w:rPr>
        <w:t xml:space="preserve">    </w:t>
      </w:r>
      <w:r>
        <w:rPr>
          <w:rFonts w:ascii="Arial" w:hAnsi="Arial" w:cs="Arial"/>
          <w:b/>
          <w:i w:val="0"/>
          <w:sz w:val="22"/>
        </w:rPr>
        <w:t xml:space="preserve">First name: </w:t>
      </w:r>
      <w:r>
        <w:rPr>
          <w:rFonts w:ascii="Arial" w:hAnsi="Arial" w:cs="Arial"/>
          <w:b w:val="0"/>
          <w:i w:val="0"/>
          <w:sz w:val="22"/>
        </w:rPr>
        <w:t>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Institution / affiliation: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Current position: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E-mail: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2. Academic qualifications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PhD / equivalent doctoral qualification: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Institution: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Date of completion: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Other relevant qualifications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3. Academic and scientific experience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Current and previous academic / scientific positions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4. Main research interests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Research areas and keywords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5. Selected publications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List the most relevant publications, including the submitted monograph where appropriate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6. Research projects and scientific activities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Selected projects, research groups, scientific responsibilities, conference activities or other relevant experience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7. Awards, grants or other relevant academic achievements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[Optional]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Place: </w:t>
      </w:r>
      <w:r>
        <w:rPr>
          <w:rFonts w:ascii="Arial" w:hAnsi="Arial" w:cs="Arial"/>
          <w:b w:val="0"/>
          <w:i w:val="0"/>
          <w:sz w:val="22"/>
        </w:rPr>
        <w:t>____________________________</w:t>
      </w:r>
      <w:r>
        <w:rPr>
          <w:rFonts w:ascii="Arial" w:hAnsi="Arial" w:cs="Arial"/>
          <w:b w:val="0"/>
          <w:i w:val="0"/>
          <w:sz w:val="22"/>
        </w:rPr>
        <w:t xml:space="preserve">    </w:t>
      </w:r>
      <w:r>
        <w:rPr>
          <w:rFonts w:ascii="Arial" w:hAnsi="Arial" w:cs="Arial"/>
          <w:b/>
          <w:i w:val="0"/>
          <w:sz w:val="22"/>
        </w:rPr>
        <w:t xml:space="preserve">Date: </w:t>
      </w:r>
      <w:r>
        <w:rPr>
          <w:rFonts w:ascii="Arial" w:hAnsi="Arial" w:cs="Arial"/>
          <w:b w:val="0"/>
          <w:i w:val="0"/>
          <w:sz w:val="22"/>
        </w:rPr>
        <w:t>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Signature: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</w:t>
      </w:r>
    </w:p>
    <w:sectPr w:rsidR="00FC693F" w:rsidRPr="0006063C" w:rsidSect="00034616">
      <w:pgSz w:w="11906" w:h="16838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59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